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Spielzimmer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24268065" name="76f03260-2a62-11f0-8649-1dbdeba4a4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1791451" name="76f03260-2a62-11f0-8649-1dbdeba4a47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Spielzimmer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2750612" name="99755310-2a62-11f0-8cf3-9fbe350d78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8571550" name="99755310-2a62-11f0-8cf3-9fbe350d78c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Talackerstrasse 5, 8156 Oberhasli</w:t>
          </w:r>
        </w:p>
        <w:p>
          <w:pPr>
            <w:spacing w:before="0" w:after="0"/>
          </w:pPr>
          <w:r>
            <w:t>266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